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191919"/>
        </w:rPr>
        <w:t>Design Brief - Landing 'Elektra Rewards 2.0'</w:t>
      </w:r>
    </w:p>
    <w:p>
      <w:r>
        <w:rPr>
          <w:i/>
          <w:color w:val="D97757"/>
        </w:rPr>
        <w:t>Elektra Rewards - Direccion de Lealtad - Brief para Claude Design</w:t>
      </w:r>
    </w:p>
    <w:p>
      <w:pPr>
        <w:pStyle w:val="Heading1"/>
      </w:pPr>
      <w:r>
        <w:t>Objetivo</w:t>
      </w:r>
    </w:p>
    <w:p>
      <w:r>
        <w:t>Lanzar una landing page que presente la nueva version del programa de lealtad 'Elektra Rewards 2.0': canje mas rapido, recompensas personalizadas y un tramo expres. Meta: aumentar registros al programa 25% en el primer trimestre y comunicar el rediseno a clientes actuales.</w:t>
      </w:r>
    </w:p>
    <w:p>
      <w:pPr>
        <w:pStyle w:val="Heading1"/>
      </w:pPr>
      <w:r>
        <w:t>Audiencia</w:t>
      </w:r>
    </w:p>
    <w:p>
      <w:pPr>
        <w:pStyle w:val="ListBullet"/>
      </w:pPr>
      <w:r>
        <w:t>Clientes Elektra de 25-55 anos, urbanos y semiurbanos, usuarios de credito y compra a plazos.</w:t>
      </w:r>
    </w:p>
    <w:p>
      <w:pPr>
        <w:pStyle w:val="ListBullet"/>
      </w:pPr>
      <w:r>
        <w:t>Sensibles al valor y a las recompensas inmediatas; alta penetracion movil.</w:t>
      </w:r>
    </w:p>
    <w:p>
      <w:pPr>
        <w:pStyle w:val="ListBullet"/>
      </w:pPr>
      <w:r>
        <w:t>Nivel de confianza digital medio: la interfaz debe ser clara y sin jerga.</w:t>
      </w:r>
    </w:p>
    <w:p>
      <w:pPr>
        <w:pStyle w:val="Heading1"/>
      </w:pPr>
      <w:r>
        <w:t>3 mensajes clave</w:t>
      </w:r>
    </w:p>
    <w:p>
      <w:pPr>
        <w:pStyle w:val="ListNumber"/>
      </w:pPr>
      <w:r>
        <w:t>Canjea mas rapido: tus puntos se aplican al instante, en tienda o en la app.</w:t>
      </w:r>
    </w:p>
    <w:p>
      <w:pPr>
        <w:pStyle w:val="ListNumber"/>
      </w:pPr>
      <w:r>
        <w:t>Recompensas para ti: ofertas personalizadas segun lo que ya compras.</w:t>
      </w:r>
    </w:p>
    <w:p>
      <w:pPr>
        <w:pStyle w:val="ListNumber"/>
      </w:pPr>
      <w:r>
        <w:t>Expres: sube de nivel y accede a beneficios inmediatos sin esperar al corte.</w:t>
      </w:r>
    </w:p>
    <w:p>
      <w:pPr>
        <w:pStyle w:val="Heading1"/>
      </w:pPr>
      <w:r>
        <w:t>Llamado a la accion (CTA)</w:t>
      </w:r>
    </w:p>
    <w:p>
      <w:r>
        <w:t>Principal: 'Unete gratis a Elektra Rewards 2.0'.</w:t>
      </w:r>
    </w:p>
    <w:p>
      <w:r>
        <w:t>Secundario: 'Descarga la app' - 'Ver mis puntos'.</w:t>
      </w:r>
    </w:p>
    <w:p>
      <w:pPr>
        <w:pStyle w:val="Heading1"/>
      </w:pPr>
      <w:r>
        <w:t>Secciones sugeridas</w:t>
      </w:r>
    </w:p>
    <w:p>
      <w:pPr>
        <w:pStyle w:val="ListBullet"/>
      </w:pPr>
      <w:r>
        <w:t>Hero con propuesta de valor + CTA principal</w:t>
      </w:r>
    </w:p>
    <w:p>
      <w:pPr>
        <w:pStyle w:val="ListBullet"/>
      </w:pPr>
      <w:r>
        <w:t>Como funciona (3 pasos: acumula, canjea, sube de nivel)</w:t>
      </w:r>
    </w:p>
    <w:p>
      <w:pPr>
        <w:pStyle w:val="ListBullet"/>
      </w:pPr>
      <w:r>
        <w:t>Beneficios del tramo Expres</w:t>
      </w:r>
    </w:p>
    <w:p>
      <w:pPr>
        <w:pStyle w:val="ListBullet"/>
      </w:pPr>
      <w:r>
        <w:t>Testimonios / prueba social (ficticios para el prototipo)</w:t>
      </w:r>
    </w:p>
    <w:p>
      <w:pPr>
        <w:pStyle w:val="ListBullet"/>
      </w:pPr>
      <w:r>
        <w:t>Preguntas frecuentes</w:t>
      </w:r>
    </w:p>
    <w:p>
      <w:pPr>
        <w:pStyle w:val="ListBullet"/>
      </w:pPr>
      <w:r>
        <w:t>Cierre con CTA y descarga de la app</w:t>
      </w:r>
    </w:p>
    <w:p>
      <w:pPr>
        <w:pStyle w:val="Heading1"/>
      </w:pPr>
      <w:r>
        <w:t>Tono</w:t>
      </w:r>
    </w:p>
    <w:p>
      <w:r>
        <w:t>Cercano, optimista y directo. Espanol mexicano. Evitar tecnicismos. Transmitir rapidez y recompensa inmediata.</w:t>
      </w:r>
    </w:p>
    <w:p/>
    <w:p>
      <w:r>
        <w:rPr>
          <w:i/>
          <w:color w:val="D97757"/>
        </w:rPr>
        <w:t>Workshop Claude Avanzado - Grupo Salinas - v1.0 - 2026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